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E81226B" w14:textId="77777777" w:rsidR="0071205C" w:rsidRPr="00C8784B" w:rsidRDefault="0071205C">
      <w:pPr>
        <w:rPr>
          <w:rFonts w:ascii="ＭＳ Ｐ明朝" w:eastAsia="ＭＳ Ｐ明朝" w:hAnsi="ＭＳ Ｐ明朝"/>
        </w:rPr>
      </w:pPr>
    </w:p>
    <w:p w14:paraId="6B124506" w14:textId="77777777" w:rsidR="00437139" w:rsidRPr="00C8784B" w:rsidRDefault="008066C3">
      <w:pPr>
        <w:rPr>
          <w:rFonts w:ascii="ＭＳ Ｐ明朝" w:eastAsia="ＭＳ Ｐ明朝" w:hAnsi="ＭＳ Ｐ明朝"/>
          <w:sz w:val="32"/>
        </w:rPr>
      </w:pPr>
      <w:r>
        <w:rPr>
          <w:rFonts w:ascii="ＭＳ Ｐ明朝" w:eastAsia="ＭＳ Ｐ明朝" w:hAnsi="ＭＳ Ｐ明朝" w:hint="eastAsia"/>
        </w:rPr>
        <w:t>様式第２</w:t>
      </w:r>
      <w:r w:rsidR="00945D06" w:rsidRPr="00C8784B">
        <w:rPr>
          <w:rFonts w:ascii="ＭＳ Ｐ明朝" w:eastAsia="ＭＳ Ｐ明朝" w:hAnsi="ＭＳ Ｐ明朝" w:hint="eastAsia"/>
        </w:rPr>
        <w:t>号</w:t>
      </w:r>
    </w:p>
    <w:p w14:paraId="36EEF596" w14:textId="77777777" w:rsidR="00437139" w:rsidRPr="00C8784B" w:rsidRDefault="00437139">
      <w:pPr>
        <w:pStyle w:val="af6"/>
        <w:ind w:left="0"/>
        <w:rPr>
          <w:rFonts w:ascii="ＭＳ Ｐ明朝" w:eastAsia="ＭＳ Ｐ明朝" w:hAnsi="ＭＳ Ｐ明朝"/>
        </w:rPr>
      </w:pPr>
    </w:p>
    <w:p w14:paraId="08503F75" w14:textId="77777777" w:rsidR="00437139" w:rsidRPr="00C8784B" w:rsidRDefault="00945D06">
      <w:pPr>
        <w:pStyle w:val="af6"/>
        <w:ind w:left="4320" w:right="3960"/>
        <w:jc w:val="distribute"/>
        <w:rPr>
          <w:rFonts w:ascii="ＭＳ Ｐ明朝" w:eastAsia="ＭＳ Ｐ明朝" w:hAnsi="ＭＳ Ｐ明朝"/>
        </w:rPr>
      </w:pPr>
      <w:r w:rsidRPr="00C8784B">
        <w:rPr>
          <w:rFonts w:ascii="ＭＳ Ｐ明朝" w:eastAsia="ＭＳ Ｐ明朝" w:hAnsi="ＭＳ Ｐ明朝" w:hint="eastAsia"/>
        </w:rPr>
        <w:t>質疑書</w:t>
      </w:r>
    </w:p>
    <w:p w14:paraId="099F1551" w14:textId="77777777" w:rsidR="00437139" w:rsidRPr="00C8784B" w:rsidRDefault="00437139">
      <w:pPr>
        <w:pStyle w:val="af6"/>
        <w:ind w:left="0" w:right="3060"/>
        <w:rPr>
          <w:rFonts w:ascii="ＭＳ Ｐ明朝" w:eastAsia="ＭＳ Ｐ明朝" w:hAnsi="ＭＳ Ｐ明朝"/>
        </w:rPr>
      </w:pPr>
    </w:p>
    <w:p w14:paraId="3701858A" w14:textId="77777777" w:rsidR="00437139" w:rsidRPr="00C8784B" w:rsidRDefault="00437139">
      <w:pPr>
        <w:pStyle w:val="af6"/>
        <w:ind w:left="0" w:right="3060"/>
        <w:rPr>
          <w:rFonts w:ascii="ＭＳ Ｐ明朝" w:eastAsia="ＭＳ Ｐ明朝" w:hAnsi="ＭＳ Ｐ明朝"/>
        </w:rPr>
      </w:pPr>
    </w:p>
    <w:p w14:paraId="506CD30D" w14:textId="74CA7208" w:rsidR="00437139" w:rsidRPr="00BD68A0" w:rsidRDefault="00945D06">
      <w:pPr>
        <w:pStyle w:val="af8"/>
        <w:tabs>
          <w:tab w:val="left" w:pos="13970"/>
          <w:tab w:val="left" w:pos="14040"/>
        </w:tabs>
        <w:ind w:left="0" w:right="65"/>
        <w:jc w:val="center"/>
        <w:rPr>
          <w:rFonts w:ascii="ＭＳ Ｐ明朝" w:eastAsia="ＭＳ Ｐ明朝" w:hAnsi="ＭＳ Ｐ明朝"/>
          <w:b/>
          <w:sz w:val="28"/>
          <w:szCs w:val="28"/>
          <w:u w:val="single"/>
        </w:rPr>
      </w:pPr>
      <w:r w:rsidRPr="00BD68A0">
        <w:rPr>
          <w:rFonts w:ascii="ＭＳ Ｐ明朝" w:eastAsia="ＭＳ Ｐ明朝" w:hAnsi="ＭＳ Ｐ明朝" w:hint="eastAsia"/>
          <w:b/>
          <w:sz w:val="28"/>
          <w:szCs w:val="28"/>
          <w:u w:val="single"/>
        </w:rPr>
        <w:t xml:space="preserve">件　名　　</w:t>
      </w:r>
      <w:r w:rsidR="001F7CB7">
        <w:rPr>
          <w:rFonts w:ascii="ＭＳ Ｐ明朝" w:eastAsia="ＭＳ Ｐ明朝" w:hAnsi="ＭＳ Ｐ明朝"/>
          <w:b/>
          <w:sz w:val="28"/>
          <w:szCs w:val="28"/>
          <w:u w:val="single"/>
        </w:rPr>
        <w:fldChar w:fldCharType="begin"/>
      </w:r>
      <w:r w:rsidR="001F7CB7">
        <w:rPr>
          <w:rFonts w:ascii="ＭＳ Ｐ明朝" w:eastAsia="ＭＳ Ｐ明朝" w:hAnsi="ＭＳ Ｐ明朝"/>
          <w:b/>
          <w:sz w:val="28"/>
          <w:szCs w:val="28"/>
          <w:u w:val="single"/>
        </w:rPr>
        <w:instrText xml:space="preserve"> </w:instrText>
      </w:r>
      <w:r w:rsidR="001F7CB7">
        <w:rPr>
          <w:rFonts w:ascii="ＭＳ Ｐ明朝" w:eastAsia="ＭＳ Ｐ明朝" w:hAnsi="ＭＳ Ｐ明朝" w:hint="eastAsia"/>
          <w:b/>
          <w:sz w:val="28"/>
          <w:szCs w:val="28"/>
          <w:u w:val="single"/>
        </w:rPr>
        <w:instrText>REF 契約件名 \h</w:instrText>
      </w:r>
      <w:r w:rsidR="001F7CB7">
        <w:rPr>
          <w:rFonts w:ascii="ＭＳ Ｐ明朝" w:eastAsia="ＭＳ Ｐ明朝" w:hAnsi="ＭＳ Ｐ明朝"/>
          <w:b/>
          <w:sz w:val="28"/>
          <w:szCs w:val="28"/>
          <w:u w:val="single"/>
        </w:rPr>
        <w:instrText xml:space="preserve">  \* MERGEFORMAT </w:instrText>
      </w:r>
      <w:r w:rsidR="001F7CB7">
        <w:rPr>
          <w:rFonts w:ascii="ＭＳ Ｐ明朝" w:eastAsia="ＭＳ Ｐ明朝" w:hAnsi="ＭＳ Ｐ明朝"/>
          <w:b/>
          <w:sz w:val="28"/>
          <w:szCs w:val="28"/>
          <w:u w:val="single"/>
        </w:rPr>
      </w:r>
      <w:r w:rsidR="001F7CB7">
        <w:rPr>
          <w:rFonts w:ascii="ＭＳ Ｐ明朝" w:eastAsia="ＭＳ Ｐ明朝" w:hAnsi="ＭＳ Ｐ明朝"/>
          <w:b/>
          <w:sz w:val="28"/>
          <w:szCs w:val="28"/>
          <w:u w:val="single"/>
        </w:rPr>
        <w:fldChar w:fldCharType="separate"/>
      </w:r>
      <w:r w:rsidR="00414333" w:rsidRPr="00414333">
        <w:rPr>
          <w:rFonts w:ascii="ＭＳ Ｐ明朝" w:eastAsia="ＭＳ Ｐ明朝" w:hAnsi="ＭＳ Ｐ明朝" w:hint="eastAsia"/>
          <w:b/>
          <w:sz w:val="28"/>
          <w:szCs w:val="28"/>
          <w:u w:val="single"/>
        </w:rPr>
        <w:t>令和９</w:t>
      </w:r>
      <w:r w:rsidR="00414333" w:rsidRPr="00414333">
        <w:rPr>
          <w:rFonts w:ascii="ＭＳ Ｐ明朝" w:eastAsia="ＭＳ Ｐ明朝" w:hAnsi="ＭＳ Ｐ明朝"/>
          <w:b/>
          <w:sz w:val="28"/>
          <w:szCs w:val="28"/>
          <w:u w:val="single"/>
        </w:rPr>
        <w:t>年度</w:t>
      </w:r>
      <w:r w:rsidR="00414333" w:rsidRPr="00414333">
        <w:rPr>
          <w:rFonts w:ascii="ＭＳ Ｐ明朝" w:eastAsia="ＭＳ Ｐ明朝" w:hAnsi="ＭＳ Ｐ明朝" w:hint="eastAsia"/>
          <w:b/>
          <w:sz w:val="28"/>
          <w:szCs w:val="28"/>
          <w:u w:val="single"/>
        </w:rPr>
        <w:t>圧着葉書等印刷業務委託契約</w:t>
      </w:r>
      <w:r w:rsidR="001F7CB7">
        <w:rPr>
          <w:rFonts w:ascii="ＭＳ Ｐ明朝" w:eastAsia="ＭＳ Ｐ明朝" w:hAnsi="ＭＳ Ｐ明朝"/>
          <w:b/>
          <w:sz w:val="28"/>
          <w:szCs w:val="28"/>
          <w:u w:val="single"/>
        </w:rPr>
        <w:fldChar w:fldCharType="end"/>
      </w:r>
    </w:p>
    <w:p w14:paraId="79E98458" w14:textId="77777777" w:rsidR="00437139" w:rsidRPr="00C8784B" w:rsidRDefault="00437139">
      <w:pPr>
        <w:pStyle w:val="af6"/>
        <w:ind w:left="0"/>
        <w:rPr>
          <w:rFonts w:ascii="ＭＳ Ｐ明朝" w:eastAsia="ＭＳ Ｐ明朝" w:hAnsi="ＭＳ Ｐ明朝"/>
        </w:rPr>
      </w:pPr>
    </w:p>
    <w:tbl>
      <w:tblPr>
        <w:tblW w:w="0" w:type="auto"/>
        <w:tblInd w:w="7299" w:type="dxa"/>
        <w:tblLayout w:type="fixed"/>
        <w:tblCellMar>
          <w:left w:w="99" w:type="dxa"/>
          <w:right w:w="99" w:type="dxa"/>
        </w:tblCellMar>
        <w:tblLook w:val="0000" w:firstRow="0" w:lastRow="0" w:firstColumn="0" w:lastColumn="0" w:noHBand="0" w:noVBand="0"/>
      </w:tblPr>
      <w:tblGrid>
        <w:gridCol w:w="1980"/>
        <w:gridCol w:w="5400"/>
      </w:tblGrid>
      <w:tr w:rsidR="00437139" w:rsidRPr="00C8784B" w14:paraId="7C80EA92" w14:textId="77777777">
        <w:trPr>
          <w:cantSplit/>
        </w:trPr>
        <w:tc>
          <w:tcPr>
            <w:tcW w:w="1980" w:type="dxa"/>
            <w:tcBorders>
              <w:bottom w:val="dotted" w:sz="6" w:space="0" w:color="auto"/>
              <w:right w:val="nil"/>
            </w:tcBorders>
          </w:tcPr>
          <w:p w14:paraId="0E871005"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住所</w:t>
            </w:r>
          </w:p>
        </w:tc>
        <w:tc>
          <w:tcPr>
            <w:tcW w:w="5400" w:type="dxa"/>
            <w:tcBorders>
              <w:left w:val="nil"/>
              <w:bottom w:val="dotted" w:sz="6" w:space="0" w:color="auto"/>
              <w:right w:val="nil"/>
            </w:tcBorders>
          </w:tcPr>
          <w:p w14:paraId="6E7E4098" w14:textId="77777777" w:rsidR="00437139" w:rsidRPr="00C8784B" w:rsidRDefault="00437139">
            <w:pPr>
              <w:pStyle w:val="af7"/>
              <w:spacing w:before="160" w:after="160"/>
              <w:ind w:left="0" w:firstLine="0"/>
              <w:rPr>
                <w:rFonts w:ascii="ＭＳ Ｐ明朝" w:eastAsia="ＭＳ Ｐ明朝" w:hAnsi="ＭＳ Ｐ明朝"/>
                <w:sz w:val="24"/>
              </w:rPr>
            </w:pPr>
          </w:p>
        </w:tc>
      </w:tr>
      <w:tr w:rsidR="00437139" w:rsidRPr="00C8784B" w14:paraId="274DD660" w14:textId="77777777">
        <w:trPr>
          <w:cantSplit/>
        </w:trPr>
        <w:tc>
          <w:tcPr>
            <w:tcW w:w="1980" w:type="dxa"/>
            <w:tcBorders>
              <w:top w:val="dotted" w:sz="6" w:space="0" w:color="auto"/>
              <w:bottom w:val="dotted" w:sz="6" w:space="0" w:color="auto"/>
              <w:right w:val="nil"/>
            </w:tcBorders>
          </w:tcPr>
          <w:p w14:paraId="78B3DDD8"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商号又は名称</w:t>
            </w:r>
          </w:p>
        </w:tc>
        <w:tc>
          <w:tcPr>
            <w:tcW w:w="5400" w:type="dxa"/>
            <w:tcBorders>
              <w:top w:val="dotted" w:sz="6" w:space="0" w:color="auto"/>
              <w:left w:val="nil"/>
              <w:bottom w:val="dotted" w:sz="6" w:space="0" w:color="auto"/>
              <w:right w:val="nil"/>
            </w:tcBorders>
          </w:tcPr>
          <w:p w14:paraId="27529C95" w14:textId="77777777" w:rsidR="00437139" w:rsidRPr="00C8784B" w:rsidRDefault="00437139">
            <w:pPr>
              <w:pStyle w:val="af7"/>
              <w:spacing w:before="160" w:after="160"/>
              <w:ind w:left="0" w:firstLine="0"/>
              <w:rPr>
                <w:rFonts w:ascii="ＭＳ Ｐ明朝" w:eastAsia="ＭＳ Ｐ明朝" w:hAnsi="ＭＳ Ｐ明朝"/>
                <w:sz w:val="24"/>
              </w:rPr>
            </w:pPr>
          </w:p>
        </w:tc>
      </w:tr>
      <w:tr w:rsidR="00437139" w:rsidRPr="00C8784B" w14:paraId="161533CA" w14:textId="77777777">
        <w:trPr>
          <w:cantSplit/>
        </w:trPr>
        <w:tc>
          <w:tcPr>
            <w:tcW w:w="1980" w:type="dxa"/>
            <w:tcBorders>
              <w:top w:val="dotted" w:sz="6" w:space="0" w:color="auto"/>
              <w:bottom w:val="dotted" w:sz="6" w:space="0" w:color="auto"/>
              <w:right w:val="nil"/>
            </w:tcBorders>
          </w:tcPr>
          <w:p w14:paraId="7025D6F8"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代表者名</w:t>
            </w:r>
          </w:p>
        </w:tc>
        <w:tc>
          <w:tcPr>
            <w:tcW w:w="5400" w:type="dxa"/>
            <w:tcBorders>
              <w:top w:val="dotted" w:sz="6" w:space="0" w:color="auto"/>
              <w:left w:val="nil"/>
              <w:bottom w:val="dotted" w:sz="6" w:space="0" w:color="auto"/>
              <w:right w:val="nil"/>
            </w:tcBorders>
          </w:tcPr>
          <w:p w14:paraId="76B4EDD6" w14:textId="77777777" w:rsidR="00437139" w:rsidRPr="00C8784B" w:rsidRDefault="00945D06">
            <w:pPr>
              <w:pStyle w:val="af7"/>
              <w:spacing w:before="160" w:after="160"/>
              <w:ind w:left="0" w:right="441" w:firstLine="0"/>
              <w:jc w:val="right"/>
              <w:rPr>
                <w:rFonts w:ascii="ＭＳ Ｐ明朝" w:eastAsia="ＭＳ Ｐ明朝" w:hAnsi="ＭＳ Ｐ明朝"/>
                <w:sz w:val="24"/>
              </w:rPr>
            </w:pPr>
            <w:r w:rsidRPr="00C8784B">
              <w:rPr>
                <w:rFonts w:ascii="ＭＳ Ｐ明朝" w:eastAsia="ＭＳ Ｐ明朝" w:hAnsi="ＭＳ Ｐ明朝" w:hint="eastAsia"/>
                <w:sz w:val="24"/>
              </w:rPr>
              <w:t>印</w:t>
            </w:r>
          </w:p>
        </w:tc>
      </w:tr>
    </w:tbl>
    <w:p w14:paraId="46708866" w14:textId="77777777" w:rsidR="00437139" w:rsidRPr="00C8784B" w:rsidRDefault="00945D06">
      <w:pPr>
        <w:pStyle w:val="af6"/>
        <w:spacing w:before="160" w:after="160" w:line="240" w:lineRule="auto"/>
        <w:ind w:left="7020" w:right="1800"/>
        <w:rPr>
          <w:rFonts w:ascii="ＭＳ Ｐ明朝" w:eastAsia="ＭＳ Ｐ明朝" w:hAnsi="ＭＳ Ｐ明朝"/>
          <w:sz w:val="24"/>
        </w:rPr>
      </w:pPr>
      <w:r w:rsidRPr="00C8784B">
        <w:rPr>
          <w:rFonts w:ascii="ＭＳ Ｐ明朝" w:eastAsia="ＭＳ Ｐ明朝" w:hAnsi="ＭＳ Ｐ明朝" w:hint="eastAsia"/>
          <w:sz w:val="24"/>
        </w:rPr>
        <w:t>質疑に対する問い合わせ及び回答先</w:t>
      </w:r>
    </w:p>
    <w:tbl>
      <w:tblPr>
        <w:tblW w:w="0" w:type="auto"/>
        <w:tblInd w:w="7299" w:type="dxa"/>
        <w:tblLayout w:type="fixed"/>
        <w:tblCellMar>
          <w:left w:w="99" w:type="dxa"/>
          <w:right w:w="99" w:type="dxa"/>
        </w:tblCellMar>
        <w:tblLook w:val="0000" w:firstRow="0" w:lastRow="0" w:firstColumn="0" w:lastColumn="0" w:noHBand="0" w:noVBand="0"/>
      </w:tblPr>
      <w:tblGrid>
        <w:gridCol w:w="1980"/>
        <w:gridCol w:w="5400"/>
      </w:tblGrid>
      <w:tr w:rsidR="00437139" w:rsidRPr="00C8784B" w14:paraId="44935203" w14:textId="77777777">
        <w:trPr>
          <w:cantSplit/>
        </w:trPr>
        <w:tc>
          <w:tcPr>
            <w:tcW w:w="1980" w:type="dxa"/>
            <w:tcBorders>
              <w:bottom w:val="dotted" w:sz="6" w:space="0" w:color="auto"/>
              <w:right w:val="nil"/>
            </w:tcBorders>
          </w:tcPr>
          <w:p w14:paraId="662D9DD9"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担当部署</w:t>
            </w:r>
          </w:p>
        </w:tc>
        <w:tc>
          <w:tcPr>
            <w:tcW w:w="5400" w:type="dxa"/>
            <w:tcBorders>
              <w:left w:val="nil"/>
              <w:bottom w:val="dotted" w:sz="6" w:space="0" w:color="auto"/>
              <w:right w:val="nil"/>
            </w:tcBorders>
          </w:tcPr>
          <w:p w14:paraId="7F0D8424" w14:textId="77777777" w:rsidR="00437139" w:rsidRPr="00C8784B" w:rsidRDefault="00437139">
            <w:pPr>
              <w:pStyle w:val="af7"/>
              <w:spacing w:before="160" w:after="160"/>
              <w:ind w:left="0" w:firstLine="0"/>
              <w:rPr>
                <w:rFonts w:ascii="ＭＳ Ｐ明朝" w:eastAsia="ＭＳ Ｐ明朝" w:hAnsi="ＭＳ Ｐ明朝"/>
                <w:sz w:val="24"/>
              </w:rPr>
            </w:pPr>
          </w:p>
        </w:tc>
      </w:tr>
      <w:tr w:rsidR="00437139" w:rsidRPr="00C8784B" w14:paraId="5DC8AA1E" w14:textId="77777777">
        <w:trPr>
          <w:cantSplit/>
        </w:trPr>
        <w:tc>
          <w:tcPr>
            <w:tcW w:w="1980" w:type="dxa"/>
            <w:tcBorders>
              <w:top w:val="dotted" w:sz="6" w:space="0" w:color="auto"/>
              <w:bottom w:val="dotted" w:sz="6" w:space="0" w:color="auto"/>
              <w:right w:val="nil"/>
            </w:tcBorders>
          </w:tcPr>
          <w:p w14:paraId="62BE1D85"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担当者名</w:t>
            </w:r>
          </w:p>
        </w:tc>
        <w:tc>
          <w:tcPr>
            <w:tcW w:w="5400" w:type="dxa"/>
            <w:tcBorders>
              <w:top w:val="dotted" w:sz="6" w:space="0" w:color="auto"/>
              <w:left w:val="nil"/>
              <w:bottom w:val="dotted" w:sz="6" w:space="0" w:color="auto"/>
              <w:right w:val="nil"/>
            </w:tcBorders>
          </w:tcPr>
          <w:p w14:paraId="327F6EC1" w14:textId="77777777" w:rsidR="00437139" w:rsidRPr="00C8784B" w:rsidRDefault="00437139">
            <w:pPr>
              <w:pStyle w:val="af7"/>
              <w:spacing w:before="160" w:after="160"/>
              <w:ind w:left="0" w:firstLine="0"/>
              <w:rPr>
                <w:rFonts w:ascii="ＭＳ Ｐ明朝" w:eastAsia="ＭＳ Ｐ明朝" w:hAnsi="ＭＳ Ｐ明朝"/>
                <w:sz w:val="24"/>
              </w:rPr>
            </w:pPr>
          </w:p>
        </w:tc>
      </w:tr>
      <w:tr w:rsidR="00437139" w:rsidRPr="00C8784B" w14:paraId="4718F72F" w14:textId="77777777">
        <w:trPr>
          <w:cantSplit/>
        </w:trPr>
        <w:tc>
          <w:tcPr>
            <w:tcW w:w="1980" w:type="dxa"/>
            <w:tcBorders>
              <w:top w:val="dotted" w:sz="6" w:space="0" w:color="auto"/>
              <w:bottom w:val="dotted" w:sz="6" w:space="0" w:color="auto"/>
              <w:right w:val="nil"/>
            </w:tcBorders>
          </w:tcPr>
          <w:p w14:paraId="76333017"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電話</w:t>
            </w:r>
          </w:p>
        </w:tc>
        <w:tc>
          <w:tcPr>
            <w:tcW w:w="5400" w:type="dxa"/>
            <w:tcBorders>
              <w:top w:val="dotted" w:sz="6" w:space="0" w:color="auto"/>
              <w:left w:val="nil"/>
              <w:bottom w:val="dotted" w:sz="6" w:space="0" w:color="auto"/>
              <w:right w:val="nil"/>
            </w:tcBorders>
          </w:tcPr>
          <w:p w14:paraId="24C8D17A" w14:textId="77777777" w:rsidR="00437139" w:rsidRPr="00C8784B" w:rsidRDefault="00437139">
            <w:pPr>
              <w:pStyle w:val="af7"/>
              <w:spacing w:before="160" w:after="160"/>
              <w:ind w:left="0" w:right="1056" w:firstLine="0"/>
              <w:jc w:val="right"/>
              <w:rPr>
                <w:rFonts w:ascii="ＭＳ Ｐ明朝" w:eastAsia="ＭＳ Ｐ明朝" w:hAnsi="ＭＳ Ｐ明朝"/>
                <w:sz w:val="24"/>
              </w:rPr>
            </w:pPr>
          </w:p>
        </w:tc>
      </w:tr>
      <w:tr w:rsidR="00437139" w:rsidRPr="00C8784B" w14:paraId="18E94E85" w14:textId="77777777">
        <w:trPr>
          <w:cantSplit/>
        </w:trPr>
        <w:tc>
          <w:tcPr>
            <w:tcW w:w="1980" w:type="dxa"/>
            <w:tcBorders>
              <w:top w:val="dotted" w:sz="6" w:space="0" w:color="auto"/>
              <w:bottom w:val="dotted" w:sz="6" w:space="0" w:color="auto"/>
              <w:right w:val="nil"/>
            </w:tcBorders>
          </w:tcPr>
          <w:p w14:paraId="23CF92F4" w14:textId="77777777" w:rsidR="00437139" w:rsidRPr="00C8784B" w:rsidRDefault="00945D06">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ＦＡＸ</w:t>
            </w:r>
          </w:p>
        </w:tc>
        <w:tc>
          <w:tcPr>
            <w:tcW w:w="5400" w:type="dxa"/>
            <w:tcBorders>
              <w:top w:val="dotted" w:sz="6" w:space="0" w:color="auto"/>
              <w:left w:val="nil"/>
              <w:bottom w:val="dotted" w:sz="6" w:space="0" w:color="auto"/>
              <w:right w:val="nil"/>
            </w:tcBorders>
          </w:tcPr>
          <w:p w14:paraId="6D455C0D" w14:textId="77777777" w:rsidR="00437139" w:rsidRPr="00C8784B" w:rsidRDefault="00437139">
            <w:pPr>
              <w:pStyle w:val="af7"/>
              <w:spacing w:before="160" w:after="160"/>
              <w:ind w:left="0" w:right="1056" w:firstLine="0"/>
              <w:jc w:val="right"/>
              <w:rPr>
                <w:rFonts w:ascii="ＭＳ Ｐ明朝" w:eastAsia="ＭＳ Ｐ明朝" w:hAnsi="ＭＳ Ｐ明朝"/>
                <w:sz w:val="24"/>
              </w:rPr>
            </w:pPr>
          </w:p>
        </w:tc>
      </w:tr>
    </w:tbl>
    <w:p w14:paraId="4975F817" w14:textId="77777777" w:rsidR="00437139" w:rsidRPr="00C8784B" w:rsidRDefault="00945D06">
      <w:pPr>
        <w:wordWrap w:val="0"/>
        <w:spacing w:before="160" w:after="160"/>
        <w:jc w:val="right"/>
        <w:rPr>
          <w:rFonts w:ascii="ＭＳ Ｐ明朝" w:eastAsia="ＭＳ Ｐ明朝" w:hAnsi="ＭＳ Ｐ明朝"/>
          <w:sz w:val="24"/>
        </w:rPr>
      </w:pPr>
      <w:r w:rsidRPr="00C8784B">
        <w:rPr>
          <w:rFonts w:ascii="ＭＳ Ｐ明朝" w:eastAsia="ＭＳ Ｐ明朝" w:hAnsi="ＭＳ Ｐ明朝"/>
          <w:sz w:val="32"/>
        </w:rPr>
        <w:br w:type="page"/>
      </w:r>
      <w:r w:rsidRPr="00C8784B">
        <w:rPr>
          <w:rFonts w:ascii="ＭＳ Ｐ明朝" w:eastAsia="ＭＳ Ｐ明朝" w:hAnsi="ＭＳ Ｐ明朝" w:hint="eastAsia"/>
          <w:sz w:val="24"/>
          <w:u w:val="single"/>
        </w:rPr>
        <w:lastRenderedPageBreak/>
        <w:t xml:space="preserve">商号又は名称　　　　　　　　　　　　　　　　　</w:t>
      </w:r>
    </w:p>
    <w:tbl>
      <w:tblPr>
        <w:tblW w:w="0" w:type="auto"/>
        <w:tblInd w:w="-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20"/>
        <w:gridCol w:w="1800"/>
        <w:gridCol w:w="5940"/>
        <w:gridCol w:w="6660"/>
      </w:tblGrid>
      <w:tr w:rsidR="00437139" w:rsidRPr="00C8784B" w14:paraId="1A1E7B91" w14:textId="77777777">
        <w:trPr>
          <w:cantSplit/>
        </w:trPr>
        <w:tc>
          <w:tcPr>
            <w:tcW w:w="720" w:type="dxa"/>
          </w:tcPr>
          <w:p w14:paraId="4DBB77E6" w14:textId="77777777" w:rsidR="00437139" w:rsidRPr="00C8784B" w:rsidRDefault="00945D06">
            <w:pPr>
              <w:spacing w:before="120" w:after="120"/>
              <w:jc w:val="distribute"/>
              <w:rPr>
                <w:rFonts w:ascii="ＭＳ Ｐ明朝" w:eastAsia="ＭＳ Ｐ明朝" w:hAnsi="ＭＳ Ｐ明朝"/>
              </w:rPr>
            </w:pPr>
            <w:r w:rsidRPr="00C8784B">
              <w:rPr>
                <w:rFonts w:ascii="ＭＳ Ｐ明朝" w:eastAsia="ＭＳ Ｐ明朝" w:hAnsi="ＭＳ Ｐ明朝" w:hint="eastAsia"/>
              </w:rPr>
              <w:t>番号</w:t>
            </w:r>
          </w:p>
        </w:tc>
        <w:tc>
          <w:tcPr>
            <w:tcW w:w="1800" w:type="dxa"/>
          </w:tcPr>
          <w:p w14:paraId="2BF3A1D3" w14:textId="77777777" w:rsidR="00437139" w:rsidRPr="00C8784B" w:rsidRDefault="00945D06">
            <w:pPr>
              <w:spacing w:before="120" w:after="120"/>
              <w:ind w:left="113" w:right="113"/>
              <w:jc w:val="distribute"/>
              <w:rPr>
                <w:rFonts w:ascii="ＭＳ Ｐ明朝" w:eastAsia="ＭＳ Ｐ明朝" w:hAnsi="ＭＳ Ｐ明朝"/>
              </w:rPr>
            </w:pPr>
            <w:r w:rsidRPr="00C8784B">
              <w:rPr>
                <w:rFonts w:ascii="ＭＳ Ｐ明朝" w:eastAsia="ＭＳ Ｐ明朝" w:hAnsi="ＭＳ Ｐ明朝" w:hint="eastAsia"/>
              </w:rPr>
              <w:t>仕様書ページ</w:t>
            </w:r>
          </w:p>
        </w:tc>
        <w:tc>
          <w:tcPr>
            <w:tcW w:w="5940" w:type="dxa"/>
            <w:tcBorders>
              <w:right w:val="single" w:sz="6" w:space="0" w:color="auto"/>
            </w:tcBorders>
          </w:tcPr>
          <w:p w14:paraId="3C93EB60" w14:textId="77777777" w:rsidR="00437139" w:rsidRPr="00C8784B" w:rsidRDefault="00945D06">
            <w:pPr>
              <w:spacing w:before="120" w:after="120"/>
              <w:ind w:left="1161" w:right="1341"/>
              <w:jc w:val="distribute"/>
              <w:rPr>
                <w:rFonts w:ascii="ＭＳ Ｐ明朝" w:eastAsia="ＭＳ Ｐ明朝" w:hAnsi="ＭＳ Ｐ明朝"/>
              </w:rPr>
            </w:pPr>
            <w:r w:rsidRPr="00C8784B">
              <w:rPr>
                <w:rFonts w:ascii="ＭＳ Ｐ明朝" w:eastAsia="ＭＳ Ｐ明朝" w:hAnsi="ＭＳ Ｐ明朝" w:hint="eastAsia"/>
              </w:rPr>
              <w:t>質疑事項</w:t>
            </w:r>
          </w:p>
        </w:tc>
        <w:tc>
          <w:tcPr>
            <w:tcW w:w="6660" w:type="dxa"/>
            <w:tcBorders>
              <w:left w:val="single" w:sz="6" w:space="0" w:color="auto"/>
              <w:right w:val="single" w:sz="6" w:space="0" w:color="auto"/>
            </w:tcBorders>
          </w:tcPr>
          <w:p w14:paraId="11B9A5E8" w14:textId="77777777" w:rsidR="00437139" w:rsidRPr="00C8784B" w:rsidRDefault="00945D06">
            <w:pPr>
              <w:spacing w:before="120" w:after="120"/>
              <w:ind w:left="1521" w:right="1341"/>
              <w:jc w:val="distribute"/>
              <w:rPr>
                <w:rFonts w:ascii="ＭＳ Ｐ明朝" w:eastAsia="ＭＳ Ｐ明朝" w:hAnsi="ＭＳ Ｐ明朝"/>
              </w:rPr>
            </w:pPr>
            <w:r w:rsidRPr="00C8784B">
              <w:rPr>
                <w:rFonts w:ascii="ＭＳ Ｐ明朝" w:eastAsia="ＭＳ Ｐ明朝" w:hAnsi="ＭＳ Ｐ明朝" w:hint="eastAsia"/>
              </w:rPr>
              <w:t>回答</w:t>
            </w:r>
          </w:p>
        </w:tc>
      </w:tr>
      <w:tr w:rsidR="00437139" w:rsidRPr="00C8784B" w14:paraId="5291021F" w14:textId="77777777">
        <w:trPr>
          <w:cantSplit/>
        </w:trPr>
        <w:tc>
          <w:tcPr>
            <w:tcW w:w="720" w:type="dxa"/>
            <w:tcBorders>
              <w:bottom w:val="nil"/>
            </w:tcBorders>
          </w:tcPr>
          <w:p w14:paraId="1E772BB1" w14:textId="77777777" w:rsidR="00437139" w:rsidRPr="00C8784B" w:rsidRDefault="00437139">
            <w:pPr>
              <w:spacing w:before="60" w:after="60"/>
              <w:rPr>
                <w:rFonts w:ascii="ＭＳ Ｐ明朝" w:eastAsia="ＭＳ Ｐ明朝" w:hAnsi="ＭＳ Ｐ明朝"/>
                <w:sz w:val="32"/>
              </w:rPr>
            </w:pPr>
          </w:p>
        </w:tc>
        <w:tc>
          <w:tcPr>
            <w:tcW w:w="1800" w:type="dxa"/>
            <w:tcBorders>
              <w:bottom w:val="nil"/>
            </w:tcBorders>
          </w:tcPr>
          <w:p w14:paraId="5CD3D9C0" w14:textId="77777777" w:rsidR="00437139" w:rsidRPr="00C8784B" w:rsidRDefault="00437139">
            <w:pPr>
              <w:spacing w:before="60" w:after="60"/>
              <w:rPr>
                <w:rFonts w:ascii="ＭＳ Ｐ明朝" w:eastAsia="ＭＳ Ｐ明朝" w:hAnsi="ＭＳ Ｐ明朝"/>
                <w:sz w:val="32"/>
              </w:rPr>
            </w:pPr>
          </w:p>
        </w:tc>
        <w:tc>
          <w:tcPr>
            <w:tcW w:w="5940" w:type="dxa"/>
            <w:tcBorders>
              <w:bottom w:val="dotted" w:sz="6" w:space="0" w:color="auto"/>
              <w:right w:val="single" w:sz="6" w:space="0" w:color="auto"/>
            </w:tcBorders>
          </w:tcPr>
          <w:p w14:paraId="46557A49" w14:textId="77777777" w:rsidR="00437139" w:rsidRPr="00C8784B" w:rsidRDefault="00437139">
            <w:pPr>
              <w:spacing w:before="60" w:after="60"/>
              <w:rPr>
                <w:rFonts w:ascii="ＭＳ Ｐ明朝" w:eastAsia="ＭＳ Ｐ明朝" w:hAnsi="ＭＳ Ｐ明朝"/>
                <w:sz w:val="32"/>
              </w:rPr>
            </w:pPr>
          </w:p>
        </w:tc>
        <w:tc>
          <w:tcPr>
            <w:tcW w:w="6660" w:type="dxa"/>
            <w:tcBorders>
              <w:left w:val="single" w:sz="6" w:space="0" w:color="auto"/>
              <w:bottom w:val="dotted" w:sz="6" w:space="0" w:color="auto"/>
              <w:right w:val="single" w:sz="6" w:space="0" w:color="auto"/>
            </w:tcBorders>
          </w:tcPr>
          <w:p w14:paraId="58410CB3" w14:textId="77777777" w:rsidR="00437139" w:rsidRPr="00C8784B" w:rsidRDefault="00437139">
            <w:pPr>
              <w:spacing w:before="60" w:after="60"/>
              <w:rPr>
                <w:rFonts w:ascii="ＭＳ Ｐ明朝" w:eastAsia="ＭＳ Ｐ明朝" w:hAnsi="ＭＳ Ｐ明朝"/>
                <w:sz w:val="32"/>
              </w:rPr>
            </w:pPr>
          </w:p>
        </w:tc>
      </w:tr>
      <w:tr w:rsidR="00437139" w:rsidRPr="00C8784B" w14:paraId="411A6CB1" w14:textId="77777777">
        <w:trPr>
          <w:cantSplit/>
        </w:trPr>
        <w:tc>
          <w:tcPr>
            <w:tcW w:w="720" w:type="dxa"/>
            <w:tcBorders>
              <w:top w:val="nil"/>
              <w:bottom w:val="nil"/>
            </w:tcBorders>
          </w:tcPr>
          <w:p w14:paraId="200B49F6"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6C212F04"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5015A5B0"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698226E1" w14:textId="77777777" w:rsidR="00437139" w:rsidRPr="00C8784B" w:rsidRDefault="00437139">
            <w:pPr>
              <w:spacing w:before="60" w:after="60"/>
              <w:rPr>
                <w:rFonts w:ascii="ＭＳ Ｐ明朝" w:eastAsia="ＭＳ Ｐ明朝" w:hAnsi="ＭＳ Ｐ明朝"/>
                <w:sz w:val="32"/>
              </w:rPr>
            </w:pPr>
          </w:p>
        </w:tc>
      </w:tr>
      <w:tr w:rsidR="00437139" w:rsidRPr="00C8784B" w14:paraId="0976E927" w14:textId="77777777">
        <w:trPr>
          <w:cantSplit/>
        </w:trPr>
        <w:tc>
          <w:tcPr>
            <w:tcW w:w="720" w:type="dxa"/>
            <w:tcBorders>
              <w:top w:val="nil"/>
              <w:bottom w:val="nil"/>
            </w:tcBorders>
          </w:tcPr>
          <w:p w14:paraId="2DC88BCF"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01A83EF2"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2E838CFA"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07C41C1B" w14:textId="77777777" w:rsidR="00437139" w:rsidRPr="00C8784B" w:rsidRDefault="00437139">
            <w:pPr>
              <w:spacing w:before="60" w:after="60"/>
              <w:rPr>
                <w:rFonts w:ascii="ＭＳ Ｐ明朝" w:eastAsia="ＭＳ Ｐ明朝" w:hAnsi="ＭＳ Ｐ明朝"/>
                <w:sz w:val="32"/>
              </w:rPr>
            </w:pPr>
          </w:p>
        </w:tc>
      </w:tr>
      <w:tr w:rsidR="00437139" w:rsidRPr="00C8784B" w14:paraId="5A7780D1" w14:textId="77777777">
        <w:trPr>
          <w:cantSplit/>
        </w:trPr>
        <w:tc>
          <w:tcPr>
            <w:tcW w:w="720" w:type="dxa"/>
            <w:tcBorders>
              <w:top w:val="nil"/>
              <w:bottom w:val="nil"/>
            </w:tcBorders>
          </w:tcPr>
          <w:p w14:paraId="31DB34E1"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4188644E"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287CEE40"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5BCCCA3E" w14:textId="77777777" w:rsidR="00437139" w:rsidRPr="00C8784B" w:rsidRDefault="00437139">
            <w:pPr>
              <w:spacing w:before="60" w:after="60"/>
              <w:rPr>
                <w:rFonts w:ascii="ＭＳ Ｐ明朝" w:eastAsia="ＭＳ Ｐ明朝" w:hAnsi="ＭＳ Ｐ明朝"/>
                <w:sz w:val="32"/>
              </w:rPr>
            </w:pPr>
          </w:p>
        </w:tc>
      </w:tr>
      <w:tr w:rsidR="00437139" w:rsidRPr="00C8784B" w14:paraId="67564E06" w14:textId="77777777">
        <w:trPr>
          <w:cantSplit/>
        </w:trPr>
        <w:tc>
          <w:tcPr>
            <w:tcW w:w="720" w:type="dxa"/>
            <w:tcBorders>
              <w:top w:val="nil"/>
              <w:bottom w:val="nil"/>
            </w:tcBorders>
          </w:tcPr>
          <w:p w14:paraId="3595B907"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4BE818FC"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2213546A"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5A9A2A51" w14:textId="77777777" w:rsidR="00437139" w:rsidRPr="00C8784B" w:rsidRDefault="00437139">
            <w:pPr>
              <w:spacing w:before="60" w:after="60"/>
              <w:rPr>
                <w:rFonts w:ascii="ＭＳ Ｐ明朝" w:eastAsia="ＭＳ Ｐ明朝" w:hAnsi="ＭＳ Ｐ明朝"/>
                <w:sz w:val="32"/>
              </w:rPr>
            </w:pPr>
          </w:p>
        </w:tc>
      </w:tr>
      <w:tr w:rsidR="00437139" w:rsidRPr="00C8784B" w14:paraId="3620C74F" w14:textId="77777777">
        <w:trPr>
          <w:cantSplit/>
        </w:trPr>
        <w:tc>
          <w:tcPr>
            <w:tcW w:w="720" w:type="dxa"/>
            <w:tcBorders>
              <w:top w:val="nil"/>
              <w:bottom w:val="nil"/>
            </w:tcBorders>
          </w:tcPr>
          <w:p w14:paraId="74FC2BE5"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092CE9BB"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1B0F5007"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357DCCA6" w14:textId="77777777" w:rsidR="00437139" w:rsidRPr="00C8784B" w:rsidRDefault="00437139">
            <w:pPr>
              <w:spacing w:before="60" w:after="60"/>
              <w:rPr>
                <w:rFonts w:ascii="ＭＳ Ｐ明朝" w:eastAsia="ＭＳ Ｐ明朝" w:hAnsi="ＭＳ Ｐ明朝"/>
                <w:sz w:val="32"/>
              </w:rPr>
            </w:pPr>
          </w:p>
        </w:tc>
      </w:tr>
      <w:tr w:rsidR="00437139" w:rsidRPr="00C8784B" w14:paraId="0A13A1C9" w14:textId="77777777">
        <w:trPr>
          <w:cantSplit/>
        </w:trPr>
        <w:tc>
          <w:tcPr>
            <w:tcW w:w="720" w:type="dxa"/>
            <w:tcBorders>
              <w:top w:val="nil"/>
              <w:bottom w:val="nil"/>
            </w:tcBorders>
          </w:tcPr>
          <w:p w14:paraId="228AF4B9"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47DB1A93"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3B974A2D"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360572D8" w14:textId="77777777" w:rsidR="00437139" w:rsidRPr="00C8784B" w:rsidRDefault="00437139">
            <w:pPr>
              <w:spacing w:before="60" w:after="60"/>
              <w:rPr>
                <w:rFonts w:ascii="ＭＳ Ｐ明朝" w:eastAsia="ＭＳ Ｐ明朝" w:hAnsi="ＭＳ Ｐ明朝"/>
                <w:sz w:val="32"/>
              </w:rPr>
            </w:pPr>
          </w:p>
        </w:tc>
      </w:tr>
      <w:tr w:rsidR="00437139" w:rsidRPr="00C8784B" w14:paraId="02A167CD" w14:textId="77777777">
        <w:trPr>
          <w:cantSplit/>
        </w:trPr>
        <w:tc>
          <w:tcPr>
            <w:tcW w:w="720" w:type="dxa"/>
            <w:tcBorders>
              <w:top w:val="nil"/>
              <w:bottom w:val="nil"/>
            </w:tcBorders>
          </w:tcPr>
          <w:p w14:paraId="2E326347"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5E176AAA"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4363EDB9"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6BA3B69C" w14:textId="77777777" w:rsidR="00437139" w:rsidRPr="00C8784B" w:rsidRDefault="00437139">
            <w:pPr>
              <w:spacing w:before="60" w:after="60"/>
              <w:rPr>
                <w:rFonts w:ascii="ＭＳ Ｐ明朝" w:eastAsia="ＭＳ Ｐ明朝" w:hAnsi="ＭＳ Ｐ明朝"/>
                <w:sz w:val="32"/>
              </w:rPr>
            </w:pPr>
          </w:p>
        </w:tc>
      </w:tr>
      <w:tr w:rsidR="00437139" w:rsidRPr="00C8784B" w14:paraId="1E901D8E" w14:textId="77777777">
        <w:trPr>
          <w:cantSplit/>
        </w:trPr>
        <w:tc>
          <w:tcPr>
            <w:tcW w:w="720" w:type="dxa"/>
            <w:tcBorders>
              <w:top w:val="nil"/>
              <w:bottom w:val="nil"/>
            </w:tcBorders>
          </w:tcPr>
          <w:p w14:paraId="0517D0F5"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7DB8044B"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1789B869"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19745290" w14:textId="77777777" w:rsidR="00437139" w:rsidRPr="00C8784B" w:rsidRDefault="00437139">
            <w:pPr>
              <w:spacing w:before="60" w:after="60"/>
              <w:rPr>
                <w:rFonts w:ascii="ＭＳ Ｐ明朝" w:eastAsia="ＭＳ Ｐ明朝" w:hAnsi="ＭＳ Ｐ明朝"/>
                <w:sz w:val="32"/>
              </w:rPr>
            </w:pPr>
          </w:p>
        </w:tc>
      </w:tr>
      <w:tr w:rsidR="00437139" w:rsidRPr="00C8784B" w14:paraId="3DCFCD53" w14:textId="77777777">
        <w:trPr>
          <w:cantSplit/>
        </w:trPr>
        <w:tc>
          <w:tcPr>
            <w:tcW w:w="720" w:type="dxa"/>
            <w:tcBorders>
              <w:top w:val="nil"/>
              <w:bottom w:val="nil"/>
            </w:tcBorders>
          </w:tcPr>
          <w:p w14:paraId="19CA8FC1"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0AF99750"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242E9462"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29FF2F8C" w14:textId="77777777" w:rsidR="00437139" w:rsidRPr="00C8784B" w:rsidRDefault="00437139">
            <w:pPr>
              <w:spacing w:before="60" w:after="60"/>
              <w:rPr>
                <w:rFonts w:ascii="ＭＳ Ｐ明朝" w:eastAsia="ＭＳ Ｐ明朝" w:hAnsi="ＭＳ Ｐ明朝"/>
                <w:sz w:val="32"/>
              </w:rPr>
            </w:pPr>
          </w:p>
        </w:tc>
      </w:tr>
      <w:tr w:rsidR="00437139" w:rsidRPr="00C8784B" w14:paraId="270AEAA7" w14:textId="77777777">
        <w:trPr>
          <w:cantSplit/>
        </w:trPr>
        <w:tc>
          <w:tcPr>
            <w:tcW w:w="720" w:type="dxa"/>
            <w:tcBorders>
              <w:top w:val="nil"/>
              <w:bottom w:val="nil"/>
            </w:tcBorders>
          </w:tcPr>
          <w:p w14:paraId="6804BD38"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18DC05E8"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4BDB52B9"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38015AF3" w14:textId="77777777" w:rsidR="00437139" w:rsidRPr="00C8784B" w:rsidRDefault="00437139">
            <w:pPr>
              <w:spacing w:before="60" w:after="60"/>
              <w:rPr>
                <w:rFonts w:ascii="ＭＳ Ｐ明朝" w:eastAsia="ＭＳ Ｐ明朝" w:hAnsi="ＭＳ Ｐ明朝"/>
                <w:sz w:val="32"/>
              </w:rPr>
            </w:pPr>
          </w:p>
        </w:tc>
      </w:tr>
      <w:tr w:rsidR="00437139" w:rsidRPr="00C8784B" w14:paraId="3085DA3E" w14:textId="77777777">
        <w:trPr>
          <w:cantSplit/>
        </w:trPr>
        <w:tc>
          <w:tcPr>
            <w:tcW w:w="720" w:type="dxa"/>
            <w:tcBorders>
              <w:top w:val="nil"/>
              <w:bottom w:val="nil"/>
            </w:tcBorders>
          </w:tcPr>
          <w:p w14:paraId="68D8E25B"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6370A728"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73C98B29"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15EC97BD" w14:textId="77777777" w:rsidR="00437139" w:rsidRPr="00C8784B" w:rsidRDefault="00437139">
            <w:pPr>
              <w:spacing w:before="60" w:after="60"/>
              <w:rPr>
                <w:rFonts w:ascii="ＭＳ Ｐ明朝" w:eastAsia="ＭＳ Ｐ明朝" w:hAnsi="ＭＳ Ｐ明朝"/>
                <w:sz w:val="32"/>
              </w:rPr>
            </w:pPr>
          </w:p>
        </w:tc>
      </w:tr>
      <w:tr w:rsidR="00437139" w:rsidRPr="00C8784B" w14:paraId="7EAD0B03" w14:textId="77777777">
        <w:trPr>
          <w:cantSplit/>
        </w:trPr>
        <w:tc>
          <w:tcPr>
            <w:tcW w:w="720" w:type="dxa"/>
            <w:tcBorders>
              <w:top w:val="nil"/>
              <w:bottom w:val="nil"/>
            </w:tcBorders>
          </w:tcPr>
          <w:p w14:paraId="1A12594A" w14:textId="77777777" w:rsidR="00437139" w:rsidRPr="00C8784B" w:rsidRDefault="00437139">
            <w:pPr>
              <w:spacing w:before="60" w:after="60"/>
              <w:rPr>
                <w:rFonts w:ascii="ＭＳ Ｐ明朝" w:eastAsia="ＭＳ Ｐ明朝" w:hAnsi="ＭＳ Ｐ明朝"/>
                <w:sz w:val="32"/>
              </w:rPr>
            </w:pPr>
          </w:p>
        </w:tc>
        <w:tc>
          <w:tcPr>
            <w:tcW w:w="1800" w:type="dxa"/>
            <w:tcBorders>
              <w:top w:val="nil"/>
              <w:bottom w:val="nil"/>
            </w:tcBorders>
          </w:tcPr>
          <w:p w14:paraId="4CF81A6A"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bottom w:val="dotted" w:sz="6" w:space="0" w:color="auto"/>
              <w:right w:val="single" w:sz="6" w:space="0" w:color="auto"/>
            </w:tcBorders>
          </w:tcPr>
          <w:p w14:paraId="651A26A1"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bottom w:val="dotted" w:sz="6" w:space="0" w:color="auto"/>
              <w:right w:val="single" w:sz="6" w:space="0" w:color="auto"/>
            </w:tcBorders>
          </w:tcPr>
          <w:p w14:paraId="3748CB53" w14:textId="77777777" w:rsidR="00437139" w:rsidRPr="00C8784B" w:rsidRDefault="00437139">
            <w:pPr>
              <w:spacing w:before="60" w:after="60"/>
              <w:rPr>
                <w:rFonts w:ascii="ＭＳ Ｐ明朝" w:eastAsia="ＭＳ Ｐ明朝" w:hAnsi="ＭＳ Ｐ明朝"/>
                <w:sz w:val="32"/>
              </w:rPr>
            </w:pPr>
          </w:p>
        </w:tc>
      </w:tr>
      <w:tr w:rsidR="00437139" w:rsidRPr="00C8784B" w14:paraId="76E12ED4" w14:textId="77777777">
        <w:trPr>
          <w:cantSplit/>
        </w:trPr>
        <w:tc>
          <w:tcPr>
            <w:tcW w:w="720" w:type="dxa"/>
            <w:tcBorders>
              <w:top w:val="nil"/>
            </w:tcBorders>
          </w:tcPr>
          <w:p w14:paraId="4F8C6674" w14:textId="77777777" w:rsidR="00437139" w:rsidRPr="00C8784B" w:rsidRDefault="00437139">
            <w:pPr>
              <w:spacing w:before="60" w:after="60"/>
              <w:rPr>
                <w:rFonts w:ascii="ＭＳ Ｐ明朝" w:eastAsia="ＭＳ Ｐ明朝" w:hAnsi="ＭＳ Ｐ明朝"/>
                <w:sz w:val="32"/>
              </w:rPr>
            </w:pPr>
          </w:p>
        </w:tc>
        <w:tc>
          <w:tcPr>
            <w:tcW w:w="1800" w:type="dxa"/>
            <w:tcBorders>
              <w:top w:val="nil"/>
            </w:tcBorders>
          </w:tcPr>
          <w:p w14:paraId="58434D6D" w14:textId="77777777" w:rsidR="00437139" w:rsidRPr="00C8784B" w:rsidRDefault="00437139">
            <w:pPr>
              <w:spacing w:before="60" w:after="60"/>
              <w:rPr>
                <w:rFonts w:ascii="ＭＳ Ｐ明朝" w:eastAsia="ＭＳ Ｐ明朝" w:hAnsi="ＭＳ Ｐ明朝"/>
                <w:sz w:val="32"/>
              </w:rPr>
            </w:pPr>
          </w:p>
        </w:tc>
        <w:tc>
          <w:tcPr>
            <w:tcW w:w="5940" w:type="dxa"/>
            <w:tcBorders>
              <w:top w:val="dotted" w:sz="6" w:space="0" w:color="auto"/>
              <w:right w:val="single" w:sz="6" w:space="0" w:color="auto"/>
            </w:tcBorders>
          </w:tcPr>
          <w:p w14:paraId="28FE2DE8" w14:textId="77777777" w:rsidR="00437139" w:rsidRPr="00C8784B" w:rsidRDefault="00437139">
            <w:pPr>
              <w:spacing w:before="60" w:after="60"/>
              <w:rPr>
                <w:rFonts w:ascii="ＭＳ Ｐ明朝" w:eastAsia="ＭＳ Ｐ明朝" w:hAnsi="ＭＳ Ｐ明朝"/>
                <w:sz w:val="32"/>
              </w:rPr>
            </w:pPr>
          </w:p>
        </w:tc>
        <w:tc>
          <w:tcPr>
            <w:tcW w:w="6660" w:type="dxa"/>
            <w:tcBorders>
              <w:top w:val="dotted" w:sz="6" w:space="0" w:color="auto"/>
              <w:left w:val="single" w:sz="6" w:space="0" w:color="auto"/>
              <w:right w:val="single" w:sz="6" w:space="0" w:color="auto"/>
            </w:tcBorders>
          </w:tcPr>
          <w:p w14:paraId="3A33F8EB" w14:textId="77777777" w:rsidR="00437139" w:rsidRPr="00C8784B" w:rsidRDefault="00437139">
            <w:pPr>
              <w:spacing w:before="60" w:after="60"/>
              <w:rPr>
                <w:rFonts w:ascii="ＭＳ Ｐ明朝" w:eastAsia="ＭＳ Ｐ明朝" w:hAnsi="ＭＳ Ｐ明朝"/>
                <w:sz w:val="32"/>
              </w:rPr>
            </w:pPr>
          </w:p>
        </w:tc>
      </w:tr>
    </w:tbl>
    <w:p w14:paraId="37CE6497" w14:textId="77777777" w:rsidR="00437139" w:rsidRPr="00C8784B" w:rsidRDefault="00437139">
      <w:pPr>
        <w:tabs>
          <w:tab w:val="left" w:pos="709"/>
        </w:tabs>
        <w:rPr>
          <w:rFonts w:ascii="ＭＳ Ｐ明朝" w:eastAsia="ＭＳ Ｐ明朝" w:hAnsi="ＭＳ Ｐ明朝"/>
        </w:rPr>
      </w:pPr>
    </w:p>
    <w:sectPr w:rsidR="00437139" w:rsidRPr="00C8784B" w:rsidSect="00231635">
      <w:headerReference w:type="default" r:id="rId9"/>
      <w:footnotePr>
        <w:pos w:val="beneathText"/>
      </w:footnotePr>
      <w:pgSz w:w="16837" w:h="11905" w:orient="landscape"/>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3AA" w14:textId="77777777" w:rsidR="00DA5C17" w:rsidRDefault="00DA5C17" w:rsidP="00567416">
      <w:r>
        <w:separator/>
      </w:r>
    </w:p>
  </w:endnote>
  <w:endnote w:type="continuationSeparator" w:id="0">
    <w:p w14:paraId="44A4D365" w14:textId="77777777" w:rsidR="00DA5C17" w:rsidRDefault="00DA5C17"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3597" w14:textId="77777777" w:rsidR="00DA5C17" w:rsidRDefault="00DA5C17" w:rsidP="00567416">
      <w:r>
        <w:separator/>
      </w:r>
    </w:p>
  </w:footnote>
  <w:footnote w:type="continuationSeparator" w:id="0">
    <w:p w14:paraId="6F5004AB" w14:textId="77777777" w:rsidR="00DA5C17" w:rsidRDefault="00DA5C17"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BB2" w14:textId="77777777" w:rsidR="00DA5C17" w:rsidRDefault="00DA5C17">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1830711316">
    <w:abstractNumId w:val="0"/>
  </w:num>
  <w:num w:numId="2" w16cid:durableId="1268660202">
    <w:abstractNumId w:val="1"/>
  </w:num>
  <w:num w:numId="3" w16cid:durableId="2007904244">
    <w:abstractNumId w:val="2"/>
  </w:num>
  <w:num w:numId="4" w16cid:durableId="550726376">
    <w:abstractNumId w:val="22"/>
  </w:num>
  <w:num w:numId="5" w16cid:durableId="1259294863">
    <w:abstractNumId w:val="26"/>
  </w:num>
  <w:num w:numId="6" w16cid:durableId="233201633">
    <w:abstractNumId w:val="7"/>
  </w:num>
  <w:num w:numId="7" w16cid:durableId="734595549">
    <w:abstractNumId w:val="13"/>
  </w:num>
  <w:num w:numId="8" w16cid:durableId="243730683">
    <w:abstractNumId w:val="24"/>
  </w:num>
  <w:num w:numId="9" w16cid:durableId="1352301126">
    <w:abstractNumId w:val="23"/>
  </w:num>
  <w:num w:numId="10" w16cid:durableId="879242905">
    <w:abstractNumId w:val="18"/>
  </w:num>
  <w:num w:numId="11" w16cid:durableId="408504819">
    <w:abstractNumId w:val="11"/>
  </w:num>
  <w:num w:numId="12" w16cid:durableId="355086483">
    <w:abstractNumId w:val="31"/>
  </w:num>
  <w:num w:numId="13" w16cid:durableId="407074867">
    <w:abstractNumId w:val="8"/>
  </w:num>
  <w:num w:numId="14" w16cid:durableId="990206980">
    <w:abstractNumId w:val="17"/>
  </w:num>
  <w:num w:numId="15" w16cid:durableId="1578906947">
    <w:abstractNumId w:val="9"/>
  </w:num>
  <w:num w:numId="16" w16cid:durableId="2040860589">
    <w:abstractNumId w:val="16"/>
  </w:num>
  <w:num w:numId="17" w16cid:durableId="837691379">
    <w:abstractNumId w:val="6"/>
  </w:num>
  <w:num w:numId="18" w16cid:durableId="1134568562">
    <w:abstractNumId w:val="19"/>
  </w:num>
  <w:num w:numId="19" w16cid:durableId="444812135">
    <w:abstractNumId w:val="30"/>
  </w:num>
  <w:num w:numId="20" w16cid:durableId="1751610269">
    <w:abstractNumId w:val="15"/>
  </w:num>
  <w:num w:numId="21" w16cid:durableId="1776249052">
    <w:abstractNumId w:val="10"/>
  </w:num>
  <w:num w:numId="22" w16cid:durableId="1028483374">
    <w:abstractNumId w:val="14"/>
  </w:num>
  <w:num w:numId="23" w16cid:durableId="1438982739">
    <w:abstractNumId w:val="32"/>
  </w:num>
  <w:num w:numId="24" w16cid:durableId="118888547">
    <w:abstractNumId w:val="4"/>
  </w:num>
  <w:num w:numId="25" w16cid:durableId="1657759837">
    <w:abstractNumId w:val="20"/>
  </w:num>
  <w:num w:numId="26" w16cid:durableId="209609408">
    <w:abstractNumId w:val="21"/>
  </w:num>
  <w:num w:numId="27" w16cid:durableId="438915338">
    <w:abstractNumId w:val="27"/>
  </w:num>
  <w:num w:numId="28" w16cid:durableId="784349701">
    <w:abstractNumId w:val="5"/>
  </w:num>
  <w:num w:numId="29" w16cid:durableId="141891716">
    <w:abstractNumId w:val="12"/>
  </w:num>
  <w:num w:numId="30" w16cid:durableId="1884514793">
    <w:abstractNumId w:val="29"/>
  </w:num>
  <w:num w:numId="31" w16cid:durableId="1054112717">
    <w:abstractNumId w:val="28"/>
  </w:num>
  <w:num w:numId="32" w16cid:durableId="735515254">
    <w:abstractNumId w:val="3"/>
  </w:num>
  <w:num w:numId="33" w16cid:durableId="15318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81953">
      <v:textbox inset="5.85pt,.7pt,5.85pt,.7pt"/>
    </o:shapedefaults>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2B39"/>
    <w:rsid w:val="00002BCC"/>
    <w:rsid w:val="000034D3"/>
    <w:rsid w:val="000065F1"/>
    <w:rsid w:val="000149DA"/>
    <w:rsid w:val="000173BA"/>
    <w:rsid w:val="00026148"/>
    <w:rsid w:val="000314F0"/>
    <w:rsid w:val="0003150A"/>
    <w:rsid w:val="00032DE4"/>
    <w:rsid w:val="00040F1A"/>
    <w:rsid w:val="00041861"/>
    <w:rsid w:val="00051130"/>
    <w:rsid w:val="000537C6"/>
    <w:rsid w:val="00055EFB"/>
    <w:rsid w:val="000579A1"/>
    <w:rsid w:val="00073B03"/>
    <w:rsid w:val="00074591"/>
    <w:rsid w:val="00081732"/>
    <w:rsid w:val="00083114"/>
    <w:rsid w:val="000850F8"/>
    <w:rsid w:val="00085C6B"/>
    <w:rsid w:val="00085DA0"/>
    <w:rsid w:val="0009125F"/>
    <w:rsid w:val="000961FA"/>
    <w:rsid w:val="000A0D5E"/>
    <w:rsid w:val="000A4454"/>
    <w:rsid w:val="000B4C88"/>
    <w:rsid w:val="000B5392"/>
    <w:rsid w:val="000B6A51"/>
    <w:rsid w:val="000C1A50"/>
    <w:rsid w:val="000C34B1"/>
    <w:rsid w:val="000C7562"/>
    <w:rsid w:val="000E03EE"/>
    <w:rsid w:val="000E0E2D"/>
    <w:rsid w:val="000E1551"/>
    <w:rsid w:val="000F0A6E"/>
    <w:rsid w:val="000F36D4"/>
    <w:rsid w:val="0010030D"/>
    <w:rsid w:val="001021BE"/>
    <w:rsid w:val="00107ECC"/>
    <w:rsid w:val="0011041B"/>
    <w:rsid w:val="00114AA3"/>
    <w:rsid w:val="001174DC"/>
    <w:rsid w:val="001175AB"/>
    <w:rsid w:val="00132540"/>
    <w:rsid w:val="00132549"/>
    <w:rsid w:val="00137C82"/>
    <w:rsid w:val="00140A0B"/>
    <w:rsid w:val="00141876"/>
    <w:rsid w:val="00144B4B"/>
    <w:rsid w:val="00160982"/>
    <w:rsid w:val="001612C6"/>
    <w:rsid w:val="001642CD"/>
    <w:rsid w:val="00167245"/>
    <w:rsid w:val="00175975"/>
    <w:rsid w:val="00184E5E"/>
    <w:rsid w:val="00191DB1"/>
    <w:rsid w:val="00192857"/>
    <w:rsid w:val="001933F7"/>
    <w:rsid w:val="001939CD"/>
    <w:rsid w:val="00197865"/>
    <w:rsid w:val="001A1505"/>
    <w:rsid w:val="001A4982"/>
    <w:rsid w:val="001A652F"/>
    <w:rsid w:val="001B00E8"/>
    <w:rsid w:val="001D21EB"/>
    <w:rsid w:val="001D4970"/>
    <w:rsid w:val="001E4AD3"/>
    <w:rsid w:val="001E5FC0"/>
    <w:rsid w:val="001F18C9"/>
    <w:rsid w:val="001F7CB7"/>
    <w:rsid w:val="00202903"/>
    <w:rsid w:val="0021143D"/>
    <w:rsid w:val="002247A5"/>
    <w:rsid w:val="002250D5"/>
    <w:rsid w:val="00231635"/>
    <w:rsid w:val="00232413"/>
    <w:rsid w:val="00233135"/>
    <w:rsid w:val="00241658"/>
    <w:rsid w:val="002476EA"/>
    <w:rsid w:val="002531B1"/>
    <w:rsid w:val="002536B6"/>
    <w:rsid w:val="00255BAC"/>
    <w:rsid w:val="00256857"/>
    <w:rsid w:val="00264041"/>
    <w:rsid w:val="002675B0"/>
    <w:rsid w:val="00276DE9"/>
    <w:rsid w:val="0027713D"/>
    <w:rsid w:val="0028234E"/>
    <w:rsid w:val="002847C2"/>
    <w:rsid w:val="0029375A"/>
    <w:rsid w:val="002964B8"/>
    <w:rsid w:val="00296F0B"/>
    <w:rsid w:val="002A2BF9"/>
    <w:rsid w:val="002B08A4"/>
    <w:rsid w:val="002C48B4"/>
    <w:rsid w:val="002C74BA"/>
    <w:rsid w:val="002D598B"/>
    <w:rsid w:val="002D7CAD"/>
    <w:rsid w:val="002E4797"/>
    <w:rsid w:val="002E5BFB"/>
    <w:rsid w:val="002F1A1C"/>
    <w:rsid w:val="003002F8"/>
    <w:rsid w:val="003024B9"/>
    <w:rsid w:val="00304A96"/>
    <w:rsid w:val="0030638F"/>
    <w:rsid w:val="00321DC9"/>
    <w:rsid w:val="00324514"/>
    <w:rsid w:val="0033050D"/>
    <w:rsid w:val="00341912"/>
    <w:rsid w:val="0034234E"/>
    <w:rsid w:val="003525B0"/>
    <w:rsid w:val="003526F9"/>
    <w:rsid w:val="0035391A"/>
    <w:rsid w:val="003543D2"/>
    <w:rsid w:val="003558E1"/>
    <w:rsid w:val="003640C9"/>
    <w:rsid w:val="0037018C"/>
    <w:rsid w:val="003702DA"/>
    <w:rsid w:val="00372B2E"/>
    <w:rsid w:val="00375D15"/>
    <w:rsid w:val="00377453"/>
    <w:rsid w:val="003807F2"/>
    <w:rsid w:val="00382445"/>
    <w:rsid w:val="003831DB"/>
    <w:rsid w:val="003845CB"/>
    <w:rsid w:val="00390B95"/>
    <w:rsid w:val="00394067"/>
    <w:rsid w:val="00397F8A"/>
    <w:rsid w:val="003A2173"/>
    <w:rsid w:val="003A6B92"/>
    <w:rsid w:val="003B0D0F"/>
    <w:rsid w:val="003B1ED0"/>
    <w:rsid w:val="003B2FD8"/>
    <w:rsid w:val="003C19DF"/>
    <w:rsid w:val="003D0366"/>
    <w:rsid w:val="003D1CB0"/>
    <w:rsid w:val="003D50F0"/>
    <w:rsid w:val="003E02F3"/>
    <w:rsid w:val="003E2394"/>
    <w:rsid w:val="003E458F"/>
    <w:rsid w:val="00400C70"/>
    <w:rsid w:val="004041BD"/>
    <w:rsid w:val="00414333"/>
    <w:rsid w:val="00414F36"/>
    <w:rsid w:val="00416346"/>
    <w:rsid w:val="00422A02"/>
    <w:rsid w:val="00432E66"/>
    <w:rsid w:val="0043350E"/>
    <w:rsid w:val="00437139"/>
    <w:rsid w:val="0044508E"/>
    <w:rsid w:val="004463FE"/>
    <w:rsid w:val="00447709"/>
    <w:rsid w:val="00462195"/>
    <w:rsid w:val="00462846"/>
    <w:rsid w:val="004648EC"/>
    <w:rsid w:val="00472067"/>
    <w:rsid w:val="004735E1"/>
    <w:rsid w:val="00476753"/>
    <w:rsid w:val="00481FBC"/>
    <w:rsid w:val="004826A7"/>
    <w:rsid w:val="00486491"/>
    <w:rsid w:val="0049436D"/>
    <w:rsid w:val="00494C02"/>
    <w:rsid w:val="00495A87"/>
    <w:rsid w:val="004A4E9B"/>
    <w:rsid w:val="004A52EB"/>
    <w:rsid w:val="004A76B1"/>
    <w:rsid w:val="004B2282"/>
    <w:rsid w:val="004C204E"/>
    <w:rsid w:val="004C3393"/>
    <w:rsid w:val="004C58B7"/>
    <w:rsid w:val="004D3BCE"/>
    <w:rsid w:val="004D3E73"/>
    <w:rsid w:val="004D6124"/>
    <w:rsid w:val="004D693A"/>
    <w:rsid w:val="004E3A82"/>
    <w:rsid w:val="004E4AC7"/>
    <w:rsid w:val="00500D96"/>
    <w:rsid w:val="005133F5"/>
    <w:rsid w:val="005236D8"/>
    <w:rsid w:val="00523C8C"/>
    <w:rsid w:val="00531466"/>
    <w:rsid w:val="00535DCE"/>
    <w:rsid w:val="00535DFE"/>
    <w:rsid w:val="005477EA"/>
    <w:rsid w:val="0055004E"/>
    <w:rsid w:val="005555C4"/>
    <w:rsid w:val="0056500E"/>
    <w:rsid w:val="00567416"/>
    <w:rsid w:val="00567927"/>
    <w:rsid w:val="00570F3C"/>
    <w:rsid w:val="00572910"/>
    <w:rsid w:val="005757B4"/>
    <w:rsid w:val="00583275"/>
    <w:rsid w:val="00591583"/>
    <w:rsid w:val="0059184D"/>
    <w:rsid w:val="005A148C"/>
    <w:rsid w:val="005A1924"/>
    <w:rsid w:val="005A36D3"/>
    <w:rsid w:val="005A4C4E"/>
    <w:rsid w:val="005B1582"/>
    <w:rsid w:val="005B3C6D"/>
    <w:rsid w:val="005B6101"/>
    <w:rsid w:val="005C3248"/>
    <w:rsid w:val="005C5118"/>
    <w:rsid w:val="005C6063"/>
    <w:rsid w:val="005D008E"/>
    <w:rsid w:val="005D4474"/>
    <w:rsid w:val="005D72F2"/>
    <w:rsid w:val="005E12D2"/>
    <w:rsid w:val="005F789E"/>
    <w:rsid w:val="0060445A"/>
    <w:rsid w:val="0060620B"/>
    <w:rsid w:val="00627763"/>
    <w:rsid w:val="0063128F"/>
    <w:rsid w:val="00640E05"/>
    <w:rsid w:val="00651FA5"/>
    <w:rsid w:val="006570B0"/>
    <w:rsid w:val="0068271E"/>
    <w:rsid w:val="0069366F"/>
    <w:rsid w:val="00695342"/>
    <w:rsid w:val="006A5CEB"/>
    <w:rsid w:val="006A719D"/>
    <w:rsid w:val="006B1421"/>
    <w:rsid w:val="006B761A"/>
    <w:rsid w:val="006C1B9D"/>
    <w:rsid w:val="006C2D6B"/>
    <w:rsid w:val="006C7817"/>
    <w:rsid w:val="006D30E8"/>
    <w:rsid w:val="006D49F2"/>
    <w:rsid w:val="006D5D2F"/>
    <w:rsid w:val="006D75F0"/>
    <w:rsid w:val="006F1766"/>
    <w:rsid w:val="00707C90"/>
    <w:rsid w:val="007117B4"/>
    <w:rsid w:val="00711872"/>
    <w:rsid w:val="0071205C"/>
    <w:rsid w:val="00712A8D"/>
    <w:rsid w:val="0071339E"/>
    <w:rsid w:val="007166B9"/>
    <w:rsid w:val="00725FB7"/>
    <w:rsid w:val="00743D28"/>
    <w:rsid w:val="00744EAB"/>
    <w:rsid w:val="007479DE"/>
    <w:rsid w:val="00763C07"/>
    <w:rsid w:val="007661CC"/>
    <w:rsid w:val="00767F6B"/>
    <w:rsid w:val="00774003"/>
    <w:rsid w:val="00774BFB"/>
    <w:rsid w:val="0077544D"/>
    <w:rsid w:val="00783817"/>
    <w:rsid w:val="007932C8"/>
    <w:rsid w:val="007A765A"/>
    <w:rsid w:val="007B48C2"/>
    <w:rsid w:val="007B6A1A"/>
    <w:rsid w:val="007C7A7F"/>
    <w:rsid w:val="007D0CA4"/>
    <w:rsid w:val="007D4FEA"/>
    <w:rsid w:val="007D52B3"/>
    <w:rsid w:val="007E0944"/>
    <w:rsid w:val="007E745D"/>
    <w:rsid w:val="007F0567"/>
    <w:rsid w:val="007F7D01"/>
    <w:rsid w:val="00804D92"/>
    <w:rsid w:val="008066C3"/>
    <w:rsid w:val="00813FD7"/>
    <w:rsid w:val="00832A36"/>
    <w:rsid w:val="00837279"/>
    <w:rsid w:val="0084202F"/>
    <w:rsid w:val="00846AD7"/>
    <w:rsid w:val="008622B2"/>
    <w:rsid w:val="00865419"/>
    <w:rsid w:val="00870737"/>
    <w:rsid w:val="00874B63"/>
    <w:rsid w:val="00876385"/>
    <w:rsid w:val="0088077A"/>
    <w:rsid w:val="00882DDA"/>
    <w:rsid w:val="00885A74"/>
    <w:rsid w:val="00887BA6"/>
    <w:rsid w:val="008956F0"/>
    <w:rsid w:val="008A29A4"/>
    <w:rsid w:val="008A2F72"/>
    <w:rsid w:val="008B4680"/>
    <w:rsid w:val="008C43D0"/>
    <w:rsid w:val="008D3A0D"/>
    <w:rsid w:val="008D7402"/>
    <w:rsid w:val="008D7A79"/>
    <w:rsid w:val="008E650D"/>
    <w:rsid w:val="008F68E8"/>
    <w:rsid w:val="009006F0"/>
    <w:rsid w:val="009056C2"/>
    <w:rsid w:val="00910B74"/>
    <w:rsid w:val="009310A8"/>
    <w:rsid w:val="00937888"/>
    <w:rsid w:val="009400D9"/>
    <w:rsid w:val="00942DE5"/>
    <w:rsid w:val="00945D06"/>
    <w:rsid w:val="00956E64"/>
    <w:rsid w:val="009679CC"/>
    <w:rsid w:val="00971381"/>
    <w:rsid w:val="00984C46"/>
    <w:rsid w:val="009919DB"/>
    <w:rsid w:val="0099207B"/>
    <w:rsid w:val="009950D5"/>
    <w:rsid w:val="00997772"/>
    <w:rsid w:val="009A54FD"/>
    <w:rsid w:val="009B13A7"/>
    <w:rsid w:val="009B20D8"/>
    <w:rsid w:val="009C6DE2"/>
    <w:rsid w:val="009D1CD6"/>
    <w:rsid w:val="009D6297"/>
    <w:rsid w:val="009E4566"/>
    <w:rsid w:val="009F472E"/>
    <w:rsid w:val="009F4C08"/>
    <w:rsid w:val="00A00A59"/>
    <w:rsid w:val="00A04419"/>
    <w:rsid w:val="00A06D48"/>
    <w:rsid w:val="00A12237"/>
    <w:rsid w:val="00A170EC"/>
    <w:rsid w:val="00A249A7"/>
    <w:rsid w:val="00A274D6"/>
    <w:rsid w:val="00A31D67"/>
    <w:rsid w:val="00A375A3"/>
    <w:rsid w:val="00A44774"/>
    <w:rsid w:val="00A47D7D"/>
    <w:rsid w:val="00A47E18"/>
    <w:rsid w:val="00A50469"/>
    <w:rsid w:val="00A64252"/>
    <w:rsid w:val="00A644BC"/>
    <w:rsid w:val="00A7776B"/>
    <w:rsid w:val="00A92A90"/>
    <w:rsid w:val="00A92C2B"/>
    <w:rsid w:val="00A95BBE"/>
    <w:rsid w:val="00A96932"/>
    <w:rsid w:val="00A96B89"/>
    <w:rsid w:val="00AA1669"/>
    <w:rsid w:val="00AA76FB"/>
    <w:rsid w:val="00AB0D4A"/>
    <w:rsid w:val="00AB4665"/>
    <w:rsid w:val="00AB7C8A"/>
    <w:rsid w:val="00AC3C5B"/>
    <w:rsid w:val="00AC4E79"/>
    <w:rsid w:val="00B154EB"/>
    <w:rsid w:val="00B174FD"/>
    <w:rsid w:val="00B20FA2"/>
    <w:rsid w:val="00B32E1E"/>
    <w:rsid w:val="00B34E53"/>
    <w:rsid w:val="00B4529F"/>
    <w:rsid w:val="00B52A68"/>
    <w:rsid w:val="00B601C9"/>
    <w:rsid w:val="00B613B8"/>
    <w:rsid w:val="00B94D5A"/>
    <w:rsid w:val="00B96055"/>
    <w:rsid w:val="00BA1E3B"/>
    <w:rsid w:val="00BC0228"/>
    <w:rsid w:val="00BC1DC7"/>
    <w:rsid w:val="00BC2CCE"/>
    <w:rsid w:val="00BC4DF7"/>
    <w:rsid w:val="00BC653F"/>
    <w:rsid w:val="00BD4C9B"/>
    <w:rsid w:val="00BD67D1"/>
    <w:rsid w:val="00BD68A0"/>
    <w:rsid w:val="00BE00E3"/>
    <w:rsid w:val="00BE5798"/>
    <w:rsid w:val="00BE7951"/>
    <w:rsid w:val="00BF084A"/>
    <w:rsid w:val="00C02B7A"/>
    <w:rsid w:val="00C055A9"/>
    <w:rsid w:val="00C060D9"/>
    <w:rsid w:val="00C13E5B"/>
    <w:rsid w:val="00C165EB"/>
    <w:rsid w:val="00C17CD2"/>
    <w:rsid w:val="00C17ED9"/>
    <w:rsid w:val="00C403B8"/>
    <w:rsid w:val="00C410B6"/>
    <w:rsid w:val="00C413D5"/>
    <w:rsid w:val="00C456AF"/>
    <w:rsid w:val="00C51E9B"/>
    <w:rsid w:val="00C5204B"/>
    <w:rsid w:val="00C75277"/>
    <w:rsid w:val="00C91B9E"/>
    <w:rsid w:val="00C92B42"/>
    <w:rsid w:val="00C93C48"/>
    <w:rsid w:val="00C9542A"/>
    <w:rsid w:val="00CA3A31"/>
    <w:rsid w:val="00CA5557"/>
    <w:rsid w:val="00CB0BC7"/>
    <w:rsid w:val="00CB1E73"/>
    <w:rsid w:val="00CB37CE"/>
    <w:rsid w:val="00CB58A6"/>
    <w:rsid w:val="00CB5C55"/>
    <w:rsid w:val="00CC094D"/>
    <w:rsid w:val="00CD324D"/>
    <w:rsid w:val="00CE16D9"/>
    <w:rsid w:val="00CF087A"/>
    <w:rsid w:val="00CF194A"/>
    <w:rsid w:val="00D02C72"/>
    <w:rsid w:val="00D03054"/>
    <w:rsid w:val="00D0366A"/>
    <w:rsid w:val="00D05A42"/>
    <w:rsid w:val="00D11BF5"/>
    <w:rsid w:val="00D14A65"/>
    <w:rsid w:val="00D2695D"/>
    <w:rsid w:val="00D31F08"/>
    <w:rsid w:val="00D367C9"/>
    <w:rsid w:val="00D41FD1"/>
    <w:rsid w:val="00D453DC"/>
    <w:rsid w:val="00D466A2"/>
    <w:rsid w:val="00D471E0"/>
    <w:rsid w:val="00D52057"/>
    <w:rsid w:val="00D63093"/>
    <w:rsid w:val="00D7536A"/>
    <w:rsid w:val="00D81754"/>
    <w:rsid w:val="00D82293"/>
    <w:rsid w:val="00D8788F"/>
    <w:rsid w:val="00D92328"/>
    <w:rsid w:val="00D9347D"/>
    <w:rsid w:val="00D9436C"/>
    <w:rsid w:val="00DA4D78"/>
    <w:rsid w:val="00DA5C17"/>
    <w:rsid w:val="00DB0A09"/>
    <w:rsid w:val="00DC588A"/>
    <w:rsid w:val="00DC7042"/>
    <w:rsid w:val="00DC72F0"/>
    <w:rsid w:val="00DD5E13"/>
    <w:rsid w:val="00DF2A20"/>
    <w:rsid w:val="00DF2DE0"/>
    <w:rsid w:val="00DF49F5"/>
    <w:rsid w:val="00DF78AF"/>
    <w:rsid w:val="00E04C24"/>
    <w:rsid w:val="00E06AF9"/>
    <w:rsid w:val="00E1177F"/>
    <w:rsid w:val="00E117A5"/>
    <w:rsid w:val="00E14279"/>
    <w:rsid w:val="00E219F5"/>
    <w:rsid w:val="00E2223C"/>
    <w:rsid w:val="00E333E4"/>
    <w:rsid w:val="00E4068A"/>
    <w:rsid w:val="00E41ADD"/>
    <w:rsid w:val="00E41B1E"/>
    <w:rsid w:val="00E41E1F"/>
    <w:rsid w:val="00E42962"/>
    <w:rsid w:val="00E42EA2"/>
    <w:rsid w:val="00E4467C"/>
    <w:rsid w:val="00E51D9F"/>
    <w:rsid w:val="00E556E3"/>
    <w:rsid w:val="00E6257C"/>
    <w:rsid w:val="00E652AA"/>
    <w:rsid w:val="00E72C79"/>
    <w:rsid w:val="00E7567A"/>
    <w:rsid w:val="00E833BC"/>
    <w:rsid w:val="00E85A7D"/>
    <w:rsid w:val="00E9269D"/>
    <w:rsid w:val="00E930BC"/>
    <w:rsid w:val="00EA5B63"/>
    <w:rsid w:val="00EB1B10"/>
    <w:rsid w:val="00EB3BDD"/>
    <w:rsid w:val="00EC13A7"/>
    <w:rsid w:val="00EC19E6"/>
    <w:rsid w:val="00EC5AFB"/>
    <w:rsid w:val="00ED7D8E"/>
    <w:rsid w:val="00EE0120"/>
    <w:rsid w:val="00EE6C59"/>
    <w:rsid w:val="00EE722D"/>
    <w:rsid w:val="00EF08F8"/>
    <w:rsid w:val="00EF4FFE"/>
    <w:rsid w:val="00F06845"/>
    <w:rsid w:val="00F13DD9"/>
    <w:rsid w:val="00F31627"/>
    <w:rsid w:val="00F50D6B"/>
    <w:rsid w:val="00F514E9"/>
    <w:rsid w:val="00F51F89"/>
    <w:rsid w:val="00F536A5"/>
    <w:rsid w:val="00F544AF"/>
    <w:rsid w:val="00F54B73"/>
    <w:rsid w:val="00F71FDF"/>
    <w:rsid w:val="00F74482"/>
    <w:rsid w:val="00F804AA"/>
    <w:rsid w:val="00F80AA3"/>
    <w:rsid w:val="00F82129"/>
    <w:rsid w:val="00F83BF1"/>
    <w:rsid w:val="00F83CDC"/>
    <w:rsid w:val="00F8569E"/>
    <w:rsid w:val="00FA1693"/>
    <w:rsid w:val="00FA16FD"/>
    <w:rsid w:val="00FC4EF4"/>
    <w:rsid w:val="00FD296C"/>
    <w:rsid w:val="00FD6350"/>
    <w:rsid w:val="00FE1FF7"/>
    <w:rsid w:val="00FE36B5"/>
    <w:rsid w:val="00FE5002"/>
    <w:rsid w:val="00FE5BE1"/>
    <w:rsid w:val="00FF0109"/>
    <w:rsid w:val="00FF1D2D"/>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1953">
      <v:textbox inset="5.85pt,.7pt,5.85pt,.7pt"/>
    </o:shapedefaults>
    <o:shapelayout v:ext="edit">
      <o:idmap v:ext="edit" data="1"/>
    </o:shapelayout>
  </w:shapeDefaults>
  <w:decimalSymbol w:val="."/>
  <w:listSeparator w:val=","/>
  <w14:docId w14:val="51D9795E"/>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FA510A-C3A2-448F-A030-A1186A8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37</Words>
  <Characters>214</Characters>
  <Application>Microsoft Office Word</Application>
  <DocSecurity>0</DocSecurity>
  <PresentationFormat/>
  <Lines>1</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令和６年度被保険者証及び高額療養費勧奨通知書等作成業務に関する契約</cp:keywords>
  <dc:description>契約締結日から令和３年８月３１日まで</dc:description>
  <cp:lastModifiedBy>松岡 俊輔</cp:lastModifiedBy>
  <cp:revision>13</cp:revision>
  <cp:lastPrinted>2024-10-01T03:33:00Z</cp:lastPrinted>
  <dcterms:created xsi:type="dcterms:W3CDTF">2026-08-18T09:41:00Z</dcterms:created>
  <dcterms:modified xsi:type="dcterms:W3CDTF">2026-09-01T07:44:00Z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